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E4F8B" w14:textId="6BE7AD1B" w:rsidR="008D4EAB" w:rsidRPr="00B4314E" w:rsidRDefault="00B4314E">
      <w:pPr>
        <w:pStyle w:val="Heading1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Toby and the Great Fire of London</w:t>
      </w:r>
    </w:p>
    <w:p w14:paraId="52DE319B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What is the boy called?</w:t>
      </w:r>
    </w:p>
    <w:p w14:paraId="3121E44C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Where did Toby live?</w:t>
      </w:r>
    </w:p>
    <w:p w14:paraId="7C3FFB0B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What was in the sky when Toby went outside?</w:t>
      </w:r>
    </w:p>
    <w:p w14:paraId="289379EF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Who did Toby need to find?</w:t>
      </w:r>
    </w:p>
    <w:p w14:paraId="3CB99E17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What did Mr Pepys put in the pit?</w:t>
      </w:r>
    </w:p>
    <w:p w14:paraId="37F2B125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Who helped fight the fire?</w:t>
      </w:r>
    </w:p>
    <w:p w14:paraId="7482BBA5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How long did the fire last?</w:t>
      </w:r>
    </w:p>
    <w:p w14:paraId="566595A9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Was Toby brave?</w:t>
      </w:r>
    </w:p>
    <w:p w14:paraId="122B63D1" w14:textId="77777777" w:rsidR="008D4EAB" w:rsidRPr="00B4314E" w:rsidRDefault="00000000">
      <w:pPr>
        <w:rPr>
          <w:rFonts w:ascii="Comic Sans MS" w:hAnsi="Comic Sans MS"/>
          <w:sz w:val="28"/>
          <w:szCs w:val="28"/>
        </w:rPr>
      </w:pPr>
      <w:r w:rsidRPr="00B4314E">
        <w:rPr>
          <w:rFonts w:ascii="Comic Sans MS" w:hAnsi="Comic Sans MS"/>
          <w:sz w:val="28"/>
          <w:szCs w:val="28"/>
        </w:rPr>
        <w:t>Did Toby go home at the end?</w:t>
      </w:r>
    </w:p>
    <w:sectPr w:rsidR="008D4EAB" w:rsidRPr="00B4314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18618867">
    <w:abstractNumId w:val="8"/>
  </w:num>
  <w:num w:numId="2" w16cid:durableId="1749304844">
    <w:abstractNumId w:val="6"/>
  </w:num>
  <w:num w:numId="3" w16cid:durableId="1174491583">
    <w:abstractNumId w:val="5"/>
  </w:num>
  <w:num w:numId="4" w16cid:durableId="2010254983">
    <w:abstractNumId w:val="4"/>
  </w:num>
  <w:num w:numId="5" w16cid:durableId="1788236153">
    <w:abstractNumId w:val="7"/>
  </w:num>
  <w:num w:numId="6" w16cid:durableId="1067144697">
    <w:abstractNumId w:val="3"/>
  </w:num>
  <w:num w:numId="7" w16cid:durableId="493689845">
    <w:abstractNumId w:val="2"/>
  </w:num>
  <w:num w:numId="8" w16cid:durableId="611790913">
    <w:abstractNumId w:val="1"/>
  </w:num>
  <w:num w:numId="9" w16cid:durableId="1722362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D4EAB"/>
    <w:rsid w:val="00AA1D8D"/>
    <w:rsid w:val="00B4314E"/>
    <w:rsid w:val="00B47730"/>
    <w:rsid w:val="00CB0664"/>
    <w:rsid w:val="00E92F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9B9BF4"/>
  <w14:defaultImageDpi w14:val="300"/>
  <w15:docId w15:val="{3C62CAA7-0F7B-4A81-9D03-9AF91F0C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224</Characters>
  <Application>Microsoft Office Word</Application>
  <DocSecurity>0</DocSecurity>
  <Lines>10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Niamh Godfrey</cp:lastModifiedBy>
  <cp:revision>2</cp:revision>
  <dcterms:created xsi:type="dcterms:W3CDTF">2026-02-05T07:53:00Z</dcterms:created>
  <dcterms:modified xsi:type="dcterms:W3CDTF">2026-02-05T07:53:00Z</dcterms:modified>
  <cp:category/>
</cp:coreProperties>
</file>